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Student Workbook: Stock Market Investing &amp; Personal Finance</w:t>
      </w:r>
    </w:p>
    <w:p>
      <w:pPr>
        <w:pStyle w:val="Heading2"/>
      </w:pPr>
      <w:r>
        <w:t>Section 1: Saving and Budgeting</w:t>
      </w:r>
    </w:p>
    <w:p>
      <w:r>
        <w:t>Key Concepts:</w:t>
        <w:br/>
        <w:t>• Saving means setting money aside for future use.</w:t>
        <w:br/>
        <w:t>• Budgeting helps you plan how to spend and save money.</w:t>
      </w:r>
    </w:p>
    <w:p>
      <w:r>
        <w:t>Practice Exercise:</w:t>
        <w:br/>
        <w:t>List one thing you would save money for and why.</w:t>
      </w:r>
    </w:p>
    <w:p>
      <w:pPr>
        <w:pStyle w:val="Heading2"/>
      </w:pPr>
      <w:r>
        <w:t>Section 2: What Is Investing?</w:t>
      </w:r>
    </w:p>
    <w:p>
      <w:r>
        <w:t>Key Concepts:</w:t>
        <w:br/>
        <w:t>• Investing is using money to help it grow.</w:t>
        <w:br/>
        <w:t>• Investments can gain or lose value.</w:t>
      </w:r>
    </w:p>
    <w:p>
      <w:r>
        <w:t>Practice Exercise:</w:t>
        <w:br/>
        <w:t>Explain why someone might choose to invest instead of only saving.</w:t>
      </w:r>
    </w:p>
    <w:p>
      <w:pPr>
        <w:pStyle w:val="Heading2"/>
      </w:pPr>
      <w:r>
        <w:t>Section 3: Understanding the Stock Market</w:t>
      </w:r>
    </w:p>
    <w:p>
      <w:r>
        <w:t>Key Concepts:</w:t>
        <w:br/>
        <w:t>• The stock market is where people buy shares of companies.</w:t>
        <w:br/>
        <w:t>• Buying stock means owning a small part of a company.</w:t>
      </w:r>
    </w:p>
    <w:p>
      <w:r>
        <w:t>Practice Exercise:</w:t>
        <w:br/>
        <w:t>Describe one reason someone might invest in a company.</w:t>
      </w:r>
    </w:p>
    <w:p>
      <w:pPr>
        <w:pStyle w:val="Heading2"/>
      </w:pPr>
      <w:r>
        <w:t>Section 4: Risk, Reward, and Time</w:t>
      </w:r>
    </w:p>
    <w:p>
      <w:r>
        <w:t>Key Concepts:</w:t>
        <w:br/>
        <w:t>• Risk means you could lose money.</w:t>
        <w:br/>
        <w:t>• Reward means your money could grow.</w:t>
        <w:br/>
        <w:t>• Time helps investments grow.</w:t>
      </w:r>
    </w:p>
    <w:p>
      <w:r>
        <w:t>Practice Exercise:</w:t>
        <w:br/>
        <w:t>Write one way time affects investing.</w:t>
      </w:r>
    </w:p>
    <w:p>
      <w:pPr>
        <w:pStyle w:val="Heading2"/>
      </w:pPr>
      <w:r>
        <w:t>Cumulative Assessment</w:t>
      </w:r>
    </w:p>
    <w:p>
      <w:r>
        <w:t>• Why is budgeting important when managing money?</w:t>
      </w:r>
    </w:p>
    <w:p>
      <w:r>
        <w:t>• How is investing different from saving?</w:t>
      </w:r>
    </w:p>
    <w:p>
      <w:r>
        <w:t>• Why does investing involve risk?</w:t>
      </w:r>
    </w:p>
    <w:p>
      <w:r>
        <w:t>• How does time help money grow through investing?</w:t>
      </w:r>
    </w:p>
    <w:p>
      <w:r>
        <w:t>• Why is it smart to plan before making financial decisions?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